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E3F8F" w14:textId="77777777" w:rsidR="00821771" w:rsidRPr="007B7746" w:rsidRDefault="00821771">
      <w:pPr>
        <w:jc w:val="center"/>
        <w:rPr>
          <w:rFonts w:ascii="Times New Roman" w:hAnsi="Times New Roman" w:cs="Times New Roman"/>
          <w:b/>
          <w:sz w:val="30"/>
          <w:lang w:val="hu-HU"/>
        </w:rPr>
      </w:pPr>
    </w:p>
    <w:p w14:paraId="51E697B1" w14:textId="314E137C" w:rsidR="006B486D" w:rsidRPr="007B7746" w:rsidRDefault="00B2270D">
      <w:pPr>
        <w:jc w:val="center"/>
        <w:rPr>
          <w:rFonts w:ascii="Times New Roman" w:hAnsi="Times New Roman" w:cs="Times New Roman"/>
          <w:lang w:val="hu-HU"/>
        </w:rPr>
      </w:pPr>
      <w:r w:rsidRPr="007B7746">
        <w:rPr>
          <w:rFonts w:ascii="Times New Roman" w:hAnsi="Times New Roman" w:cs="Times New Roman"/>
          <w:b/>
          <w:sz w:val="30"/>
          <w:lang w:val="hu-HU"/>
        </w:rPr>
        <w:t>CSALÁDI MENTORÁLÁSI NAPLÓ</w:t>
      </w:r>
    </w:p>
    <w:p w14:paraId="171764D1" w14:textId="77777777" w:rsidR="006B486D" w:rsidRPr="007B7746" w:rsidRDefault="00B2270D">
      <w:pPr>
        <w:jc w:val="center"/>
        <w:rPr>
          <w:rFonts w:ascii="Times New Roman" w:hAnsi="Times New Roman" w:cs="Times New Roman"/>
          <w:sz w:val="20"/>
          <w:szCs w:val="24"/>
          <w:lang w:val="hu-HU"/>
        </w:rPr>
      </w:pPr>
      <w:r w:rsidRPr="007B7746">
        <w:rPr>
          <w:rFonts w:ascii="Times New Roman" w:hAnsi="Times New Roman" w:cs="Times New Roman"/>
          <w:b/>
          <w:sz w:val="22"/>
          <w:szCs w:val="24"/>
          <w:lang w:val="hu-HU"/>
        </w:rPr>
        <w:t>EFOP Plusz-3.3.3-25 – „Roma lányok végzettség nélküli iskolaelhagyásának megelőzése”</w:t>
      </w:r>
    </w:p>
    <w:p w14:paraId="00B33CEF" w14:textId="0019A4CC" w:rsidR="007D7824" w:rsidRPr="008802BD" w:rsidRDefault="007D7824" w:rsidP="008802BD">
      <w:pPr>
        <w:rPr>
          <w:rFonts w:ascii="Times New Roman" w:hAnsi="Times New Roman" w:cs="Times New Roman"/>
          <w:b/>
          <w:sz w:val="22"/>
          <w:lang w:val="hu-HU"/>
        </w:rPr>
      </w:pPr>
      <w:r w:rsidRPr="008802BD">
        <w:rPr>
          <w:rFonts w:ascii="Times New Roman" w:hAnsi="Times New Roman" w:cs="Times New Roman"/>
          <w:b/>
          <w:sz w:val="22"/>
          <w:lang w:val="hu-HU"/>
        </w:rPr>
        <w:t>Alapadatok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5156"/>
        <w:gridCol w:w="5156"/>
      </w:tblGrid>
      <w:tr w:rsidR="006B486D" w:rsidRPr="007B7746" w14:paraId="035FB3D5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7FD0410D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Projekt azonosítószáma:</w:t>
            </w:r>
          </w:p>
        </w:tc>
        <w:tc>
          <w:tcPr>
            <w:tcW w:w="5156" w:type="dxa"/>
            <w:vAlign w:val="center"/>
          </w:tcPr>
          <w:p w14:paraId="672A6659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47305247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30635BAD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Kedvezményezett neve:</w:t>
            </w:r>
          </w:p>
        </w:tc>
        <w:tc>
          <w:tcPr>
            <w:tcW w:w="5156" w:type="dxa"/>
            <w:vAlign w:val="center"/>
          </w:tcPr>
          <w:p w14:paraId="0A37501D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2918D23C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011BB0E4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Résztvevő roma lány neve:</w:t>
            </w:r>
          </w:p>
        </w:tc>
        <w:tc>
          <w:tcPr>
            <w:tcW w:w="5156" w:type="dxa"/>
            <w:vAlign w:val="center"/>
          </w:tcPr>
          <w:p w14:paraId="5DAB6C7B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24C36" w:rsidRPr="007B7746" w14:paraId="7CC12387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75627FC8" w14:textId="29D435E7" w:rsidR="00F24C36" w:rsidRPr="007B7746" w:rsidRDefault="00426C02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Résztvevő roma lány születési ideje:</w:t>
            </w:r>
          </w:p>
        </w:tc>
        <w:tc>
          <w:tcPr>
            <w:tcW w:w="5156" w:type="dxa"/>
            <w:vAlign w:val="center"/>
          </w:tcPr>
          <w:p w14:paraId="5ECD1590" w14:textId="77777777" w:rsidR="00F24C36" w:rsidRPr="007B7746" w:rsidRDefault="00F24C36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1714573D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28612E64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Oktatási azonosító száma:</w:t>
            </w:r>
          </w:p>
        </w:tc>
        <w:tc>
          <w:tcPr>
            <w:tcW w:w="5156" w:type="dxa"/>
            <w:vAlign w:val="center"/>
          </w:tcPr>
          <w:p w14:paraId="02EB378F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4B5BBC2C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15ED2CD6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Adóazonosító jele:</w:t>
            </w:r>
          </w:p>
        </w:tc>
        <w:tc>
          <w:tcPr>
            <w:tcW w:w="5156" w:type="dxa"/>
            <w:vAlign w:val="center"/>
          </w:tcPr>
          <w:p w14:paraId="6A05A809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1D5989FA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62E6ED9F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Mentor neve:</w:t>
            </w:r>
          </w:p>
        </w:tc>
        <w:tc>
          <w:tcPr>
            <w:tcW w:w="5156" w:type="dxa"/>
            <w:vAlign w:val="center"/>
          </w:tcPr>
          <w:p w14:paraId="5A39BBE3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27337592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011F13FE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Mentorálási időszak:</w:t>
            </w:r>
          </w:p>
        </w:tc>
        <w:tc>
          <w:tcPr>
            <w:tcW w:w="5156" w:type="dxa"/>
            <w:vAlign w:val="center"/>
          </w:tcPr>
          <w:p w14:paraId="41C8F396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72A3D3EC" w14:textId="77777777" w:rsidR="006B486D" w:rsidRPr="007B7746" w:rsidRDefault="006B486D">
      <w:pPr>
        <w:rPr>
          <w:rFonts w:ascii="Times New Roman" w:hAnsi="Times New Roman" w:cs="Times New Roman"/>
          <w:lang w:val="hu-HU"/>
        </w:rPr>
      </w:pPr>
    </w:p>
    <w:p w14:paraId="159A0CE2" w14:textId="77777777" w:rsidR="006B486D" w:rsidRPr="007B7746" w:rsidRDefault="00B2270D">
      <w:pPr>
        <w:rPr>
          <w:rFonts w:ascii="Times New Roman" w:hAnsi="Times New Roman" w:cs="Times New Roman"/>
          <w:lang w:val="hu-HU"/>
        </w:rPr>
      </w:pPr>
      <w:r w:rsidRPr="007B7746">
        <w:rPr>
          <w:rFonts w:ascii="Times New Roman" w:hAnsi="Times New Roman" w:cs="Times New Roman"/>
          <w:b/>
          <w:sz w:val="22"/>
          <w:lang w:val="hu-HU"/>
        </w:rPr>
        <w:t>A családi mentorálás célja</w:t>
      </w:r>
    </w:p>
    <w:p w14:paraId="5A029CCF" w14:textId="1FA2242A" w:rsidR="006B486D" w:rsidRPr="007B7746" w:rsidRDefault="00B2270D" w:rsidP="007B7746">
      <w:pPr>
        <w:jc w:val="both"/>
        <w:rPr>
          <w:rFonts w:ascii="Times New Roman" w:hAnsi="Times New Roman" w:cs="Times New Roman"/>
          <w:sz w:val="20"/>
          <w:szCs w:val="24"/>
          <w:lang w:val="hu-HU"/>
        </w:rPr>
      </w:pPr>
      <w:r w:rsidRPr="007B7746">
        <w:rPr>
          <w:rFonts w:ascii="Times New Roman" w:hAnsi="Times New Roman" w:cs="Times New Roman"/>
          <w:sz w:val="20"/>
          <w:szCs w:val="24"/>
          <w:lang w:val="hu-HU"/>
        </w:rPr>
        <w:t xml:space="preserve">A résztvevő tanulmányi előrehaladásának, iskolai </w:t>
      </w:r>
      <w:r w:rsidR="004B66D4">
        <w:rPr>
          <w:rFonts w:ascii="Times New Roman" w:hAnsi="Times New Roman" w:cs="Times New Roman"/>
          <w:sz w:val="20"/>
          <w:szCs w:val="24"/>
          <w:lang w:val="hu-HU"/>
        </w:rPr>
        <w:t>lemorzsolódásának megelőzésének</w:t>
      </w:r>
      <w:r w:rsidRPr="007B7746">
        <w:rPr>
          <w:rFonts w:ascii="Times New Roman" w:hAnsi="Times New Roman" w:cs="Times New Roman"/>
          <w:sz w:val="20"/>
          <w:szCs w:val="24"/>
          <w:lang w:val="hu-HU"/>
        </w:rPr>
        <w:t xml:space="preserve"> és egyéni fejlesztési céljainak támogatása a család bevonásával. A naplóban kizárólag a ténylegesen megvalósult, a résztvevő fejlődéséhez és a mentorálási célokhoz kapcsolódó családi mentorálási eseményeket szükséges rögzíteni.</w:t>
      </w:r>
    </w:p>
    <w:p w14:paraId="5BD96FFE" w14:textId="77777777" w:rsidR="006B486D" w:rsidRPr="00F8128E" w:rsidRDefault="00B2270D">
      <w:pPr>
        <w:rPr>
          <w:rFonts w:ascii="Times New Roman" w:hAnsi="Times New Roman" w:cs="Times New Roman"/>
          <w:sz w:val="22"/>
          <w:szCs w:val="28"/>
          <w:lang w:val="hu-HU"/>
        </w:rPr>
      </w:pPr>
      <w:r w:rsidRPr="00F8128E">
        <w:rPr>
          <w:rFonts w:ascii="Times New Roman" w:hAnsi="Times New Roman" w:cs="Times New Roman"/>
          <w:b/>
          <w:sz w:val="22"/>
          <w:szCs w:val="28"/>
          <w:lang w:val="hu-HU"/>
        </w:rPr>
        <w:t>A mentorálás során érinthető, a program céljaihoz kapcsolódó területek:</w:t>
      </w:r>
    </w:p>
    <w:p w14:paraId="043CE427" w14:textId="5AE4962B" w:rsidR="006B486D" w:rsidRPr="00321D97" w:rsidRDefault="00B2270D" w:rsidP="00F8128E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>tanulmányi előrehaladás, iskolai jelenlét és a lemorzsolódás megelőzése;</w:t>
      </w:r>
    </w:p>
    <w:p w14:paraId="0733505C" w14:textId="630A29EB" w:rsidR="006B486D" w:rsidRPr="00321D97" w:rsidRDefault="00B2270D" w:rsidP="00F8128E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>a család támogató szerepének erősítése;</w:t>
      </w:r>
    </w:p>
    <w:p w14:paraId="106A16EC" w14:textId="17AF6790" w:rsidR="006B486D" w:rsidRPr="00321D97" w:rsidRDefault="00B2270D" w:rsidP="00F8128E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>továbbtanulási és pályaorientációs célok támogatása;</w:t>
      </w:r>
    </w:p>
    <w:p w14:paraId="4382190E" w14:textId="2656A8AA" w:rsidR="006B486D" w:rsidRPr="00321D97" w:rsidRDefault="00B2270D" w:rsidP="00F8128E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>tanulási feltételek, tanulási technikák és motiváció;</w:t>
      </w:r>
    </w:p>
    <w:p w14:paraId="7459E29E" w14:textId="30E53E7B" w:rsidR="006B486D" w:rsidRPr="00321D97" w:rsidRDefault="00B2270D" w:rsidP="00F8128E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>preventív programokhoz, egészségügyi szűréshez vagy egyéb fejlesztő tevékenységhez kapcsolódó családi támogatás;</w:t>
      </w:r>
    </w:p>
    <w:p w14:paraId="1F3B1409" w14:textId="1F96FDF5" w:rsidR="006B486D" w:rsidRPr="00661E2B" w:rsidRDefault="00B2270D" w:rsidP="00661E2B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0"/>
          <w:szCs w:val="24"/>
          <w:lang w:val="hu-HU"/>
        </w:rPr>
      </w:pPr>
      <w:r w:rsidRPr="00321D97">
        <w:rPr>
          <w:rFonts w:ascii="Times New Roman" w:hAnsi="Times New Roman" w:cs="Times New Roman"/>
          <w:sz w:val="20"/>
          <w:szCs w:val="24"/>
          <w:lang w:val="hu-HU"/>
        </w:rPr>
        <w:t xml:space="preserve">szükség esetén jelzés, </w:t>
      </w:r>
      <w:proofErr w:type="spellStart"/>
      <w:r w:rsidRPr="00321D97">
        <w:rPr>
          <w:rFonts w:ascii="Times New Roman" w:hAnsi="Times New Roman" w:cs="Times New Roman"/>
          <w:sz w:val="20"/>
          <w:szCs w:val="24"/>
          <w:lang w:val="hu-HU"/>
        </w:rPr>
        <w:t>továbbirányítás</w:t>
      </w:r>
      <w:proofErr w:type="spellEnd"/>
      <w:r w:rsidRPr="00321D97">
        <w:rPr>
          <w:rFonts w:ascii="Times New Roman" w:hAnsi="Times New Roman" w:cs="Times New Roman"/>
          <w:sz w:val="20"/>
          <w:szCs w:val="24"/>
          <w:lang w:val="hu-HU"/>
        </w:rPr>
        <w:t xml:space="preserve"> vagy szakemberrel történő együttműködés a mentor kompetenciahatárain belül.</w:t>
      </w:r>
    </w:p>
    <w:p w14:paraId="67D6BD79" w14:textId="77777777" w:rsidR="006B486D" w:rsidRPr="007B7746" w:rsidRDefault="00B2270D">
      <w:pPr>
        <w:rPr>
          <w:rFonts w:ascii="Times New Roman" w:hAnsi="Times New Roman" w:cs="Times New Roman"/>
          <w:lang w:val="hu-HU"/>
        </w:rPr>
      </w:pPr>
      <w:r w:rsidRPr="007B7746">
        <w:rPr>
          <w:rFonts w:ascii="Times New Roman" w:hAnsi="Times New Roman" w:cs="Times New Roman"/>
          <w:b/>
          <w:sz w:val="22"/>
          <w:lang w:val="hu-HU"/>
        </w:rPr>
        <w:t>Mentorálási időszak lezárása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5156"/>
        <w:gridCol w:w="5156"/>
      </w:tblGrid>
      <w:tr w:rsidR="006B486D" w:rsidRPr="007B7746" w14:paraId="0FD49AE3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3BCB6188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Lezárás időpontja:</w:t>
            </w:r>
          </w:p>
        </w:tc>
        <w:tc>
          <w:tcPr>
            <w:tcW w:w="5156" w:type="dxa"/>
            <w:vAlign w:val="center"/>
          </w:tcPr>
          <w:p w14:paraId="562C75D1" w14:textId="77777777" w:rsidR="006B486D" w:rsidRPr="007B7746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6B486D" w:rsidRPr="007B7746" w14:paraId="322CDC48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0D2E27E4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A családi mentorálás eredményének rövid összegzése:</w:t>
            </w:r>
          </w:p>
        </w:tc>
        <w:tc>
          <w:tcPr>
            <w:tcW w:w="5156" w:type="dxa"/>
            <w:vAlign w:val="center"/>
          </w:tcPr>
          <w:p w14:paraId="664355AD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6B486D" w:rsidRPr="007B7746" w14:paraId="4921455C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581FFF6D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További javaslat / szükséges továbblépés:</w:t>
            </w:r>
          </w:p>
        </w:tc>
        <w:tc>
          <w:tcPr>
            <w:tcW w:w="5156" w:type="dxa"/>
            <w:vAlign w:val="center"/>
          </w:tcPr>
          <w:p w14:paraId="1A965116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6B486D" w:rsidRPr="007B7746" w14:paraId="7B6D8226" w14:textId="77777777">
        <w:trPr>
          <w:jc w:val="center"/>
        </w:trPr>
        <w:tc>
          <w:tcPr>
            <w:tcW w:w="5156" w:type="dxa"/>
            <w:shd w:val="clear" w:color="auto" w:fill="E7E6E6"/>
            <w:vAlign w:val="center"/>
          </w:tcPr>
          <w:p w14:paraId="2BE2E967" w14:textId="77777777" w:rsidR="006B486D" w:rsidRPr="007B7746" w:rsidRDefault="00B2270D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Mentor aláírása:</w:t>
            </w:r>
          </w:p>
        </w:tc>
        <w:tc>
          <w:tcPr>
            <w:tcW w:w="5156" w:type="dxa"/>
            <w:vAlign w:val="center"/>
          </w:tcPr>
          <w:p w14:paraId="3365E8A4" w14:textId="77777777" w:rsidR="006B486D" w:rsidRDefault="006B486D">
            <w:pPr>
              <w:rPr>
                <w:rFonts w:ascii="Times New Roman" w:hAnsi="Times New Roman" w:cs="Times New Roman"/>
                <w:lang w:val="hu-HU"/>
              </w:rPr>
            </w:pPr>
          </w:p>
          <w:p w14:paraId="3457053E" w14:textId="77777777" w:rsidR="00321D97" w:rsidRDefault="00321D97">
            <w:pPr>
              <w:rPr>
                <w:rFonts w:ascii="Times New Roman" w:hAnsi="Times New Roman" w:cs="Times New Roman"/>
                <w:lang w:val="hu-HU"/>
              </w:rPr>
            </w:pPr>
          </w:p>
          <w:p w14:paraId="7DF4E37C" w14:textId="7986327B" w:rsidR="00321D97" w:rsidRPr="007B7746" w:rsidRDefault="00321D97">
            <w:pPr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>………………………………………………………………</w:t>
            </w:r>
          </w:p>
        </w:tc>
      </w:tr>
    </w:tbl>
    <w:p w14:paraId="06C898E2" w14:textId="77777777" w:rsidR="00E27451" w:rsidRPr="007B7746" w:rsidRDefault="00E27451">
      <w:pPr>
        <w:spacing w:before="120"/>
        <w:rPr>
          <w:rFonts w:ascii="Times New Roman" w:hAnsi="Times New Roman" w:cs="Times New Roman"/>
          <w:i/>
          <w:sz w:val="16"/>
          <w:lang w:val="hu-HU"/>
        </w:rPr>
      </w:pPr>
    </w:p>
    <w:p w14:paraId="20E960C6" w14:textId="5F98DFA5" w:rsidR="006B486D" w:rsidRDefault="00B2270D">
      <w:pPr>
        <w:spacing w:before="120"/>
        <w:rPr>
          <w:rFonts w:ascii="Times New Roman" w:hAnsi="Times New Roman" w:cs="Times New Roman"/>
          <w:i/>
          <w:sz w:val="16"/>
          <w:lang w:val="hu-HU"/>
        </w:rPr>
      </w:pPr>
      <w:r w:rsidRPr="007B7746">
        <w:rPr>
          <w:rFonts w:ascii="Times New Roman" w:hAnsi="Times New Roman" w:cs="Times New Roman"/>
          <w:i/>
          <w:sz w:val="16"/>
          <w:lang w:val="hu-HU"/>
        </w:rPr>
        <w:t>Megjegyzés: A családi mentorálási napló az előrehaladási dokumentum része. A mentoráláshoz kapcsolódó tényleges tevékenységek megvalósítását dátummal és résztvevői aláírással szükséges igazolni.</w:t>
      </w:r>
    </w:p>
    <w:p w14:paraId="5EFE5AFF" w14:textId="30BEEC93" w:rsidR="00661E2B" w:rsidRDefault="00661E2B">
      <w:pPr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br w:type="page"/>
      </w:r>
    </w:p>
    <w:p w14:paraId="75E4D801" w14:textId="77777777" w:rsidR="00246E77" w:rsidRDefault="00246E77">
      <w:pPr>
        <w:spacing w:before="120"/>
        <w:rPr>
          <w:rFonts w:ascii="Times New Roman" w:hAnsi="Times New Roman" w:cs="Times New Roman"/>
          <w:lang w:val="hu-HU"/>
        </w:rPr>
        <w:sectPr w:rsidR="00246E77" w:rsidSect="00034616">
          <w:headerReference w:type="default" r:id="rId11"/>
          <w:footerReference w:type="default" r:id="rId12"/>
          <w:pgSz w:w="12240" w:h="15840"/>
          <w:pgMar w:top="964" w:right="964" w:bottom="964" w:left="964" w:header="720" w:footer="720" w:gutter="0"/>
          <w:cols w:space="720"/>
          <w:docGrid w:linePitch="360"/>
        </w:sectPr>
      </w:pPr>
    </w:p>
    <w:p w14:paraId="278686FD" w14:textId="77777777" w:rsidR="00661E2B" w:rsidRDefault="00661E2B">
      <w:pPr>
        <w:spacing w:before="120"/>
        <w:rPr>
          <w:rFonts w:ascii="Times New Roman" w:hAnsi="Times New Roman" w:cs="Times New Roman"/>
          <w:lang w:val="hu-HU"/>
        </w:rPr>
      </w:pPr>
    </w:p>
    <w:p w14:paraId="582DEF07" w14:textId="77777777" w:rsidR="00661E2B" w:rsidRDefault="00661E2B">
      <w:pPr>
        <w:spacing w:before="120"/>
        <w:rPr>
          <w:rFonts w:ascii="Times New Roman" w:hAnsi="Times New Roman" w:cs="Times New Roman"/>
          <w:lang w:val="hu-HU"/>
        </w:rPr>
      </w:pPr>
    </w:p>
    <w:p w14:paraId="73E8EB61" w14:textId="77777777" w:rsidR="00661E2B" w:rsidRPr="007D7824" w:rsidRDefault="00661E2B" w:rsidP="00661E2B">
      <w:pPr>
        <w:pStyle w:val="Listaszerbekezds"/>
        <w:rPr>
          <w:rFonts w:ascii="Times New Roman" w:hAnsi="Times New Roman" w:cs="Times New Roman"/>
          <w:b/>
          <w:lang w:val="hu-HU"/>
        </w:rPr>
      </w:pPr>
      <w:r w:rsidRPr="007D7824">
        <w:rPr>
          <w:rFonts w:ascii="Times New Roman" w:hAnsi="Times New Roman" w:cs="Times New Roman"/>
          <w:b/>
          <w:sz w:val="22"/>
          <w:lang w:val="hu-HU"/>
        </w:rPr>
        <w:t>Családi mentorálási események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1089"/>
        <w:gridCol w:w="1855"/>
        <w:gridCol w:w="1702"/>
        <w:gridCol w:w="2126"/>
        <w:gridCol w:w="1933"/>
        <w:gridCol w:w="2142"/>
        <w:gridCol w:w="1670"/>
        <w:gridCol w:w="1611"/>
      </w:tblGrid>
      <w:tr w:rsidR="00661E2B" w:rsidRPr="007B7746" w14:paraId="7813DA4D" w14:textId="77777777" w:rsidTr="00246E77">
        <w:trPr>
          <w:jc w:val="center"/>
        </w:trPr>
        <w:tc>
          <w:tcPr>
            <w:tcW w:w="385" w:type="pct"/>
            <w:shd w:val="clear" w:color="auto" w:fill="E7E6E6"/>
            <w:vAlign w:val="center"/>
          </w:tcPr>
          <w:p w14:paraId="499AEC30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Dátum</w:t>
            </w:r>
          </w:p>
        </w:tc>
        <w:tc>
          <w:tcPr>
            <w:tcW w:w="656" w:type="pct"/>
            <w:shd w:val="clear" w:color="auto" w:fill="E7E6E6"/>
            <w:vAlign w:val="center"/>
          </w:tcPr>
          <w:p w14:paraId="5763C255" w14:textId="2E83ED8E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Kapcsolattartás /mentorálás formája</w:t>
            </w:r>
          </w:p>
        </w:tc>
        <w:tc>
          <w:tcPr>
            <w:tcW w:w="602" w:type="pct"/>
            <w:shd w:val="clear" w:color="auto" w:fill="E7E6E6"/>
            <w:vAlign w:val="center"/>
          </w:tcPr>
          <w:p w14:paraId="29230901" w14:textId="49FFCEBD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Részt vevő családtag /hozzátartozó</w:t>
            </w:r>
          </w:p>
        </w:tc>
        <w:tc>
          <w:tcPr>
            <w:tcW w:w="752" w:type="pct"/>
            <w:shd w:val="clear" w:color="auto" w:fill="E7E6E6"/>
            <w:vAlign w:val="center"/>
          </w:tcPr>
          <w:p w14:paraId="401D21D6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Téma / azonosított helyzet</w:t>
            </w:r>
          </w:p>
        </w:tc>
        <w:tc>
          <w:tcPr>
            <w:tcW w:w="684" w:type="pct"/>
            <w:shd w:val="clear" w:color="auto" w:fill="E7E6E6"/>
            <w:vAlign w:val="center"/>
          </w:tcPr>
          <w:p w14:paraId="38A7EA9B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Kapcsolódás az egyéni fejlesztési célhoz</w:t>
            </w:r>
          </w:p>
        </w:tc>
        <w:tc>
          <w:tcPr>
            <w:tcW w:w="758" w:type="pct"/>
            <w:shd w:val="clear" w:color="auto" w:fill="E7E6E6"/>
            <w:vAlign w:val="center"/>
          </w:tcPr>
          <w:p w14:paraId="1CE00A50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Mentori tevékenység / megállapodás</w:t>
            </w:r>
          </w:p>
        </w:tc>
        <w:tc>
          <w:tcPr>
            <w:tcW w:w="591" w:type="pct"/>
            <w:shd w:val="clear" w:color="auto" w:fill="E7E6E6"/>
            <w:vAlign w:val="center"/>
          </w:tcPr>
          <w:p w14:paraId="59F855E9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Eredmény / következő lépés</w:t>
            </w:r>
          </w:p>
        </w:tc>
        <w:tc>
          <w:tcPr>
            <w:tcW w:w="570" w:type="pct"/>
            <w:shd w:val="clear" w:color="auto" w:fill="E7E6E6"/>
            <w:vAlign w:val="center"/>
          </w:tcPr>
          <w:p w14:paraId="2704A3FD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b/>
                <w:lang w:val="hu-HU"/>
              </w:rPr>
              <w:t>Résztvevő / családtag aláírása</w:t>
            </w:r>
          </w:p>
        </w:tc>
      </w:tr>
      <w:tr w:rsidR="00661E2B" w:rsidRPr="007B7746" w14:paraId="55930163" w14:textId="77777777" w:rsidTr="00246E77">
        <w:trPr>
          <w:jc w:val="center"/>
        </w:trPr>
        <w:tc>
          <w:tcPr>
            <w:tcW w:w="385" w:type="pct"/>
            <w:vAlign w:val="center"/>
          </w:tcPr>
          <w:p w14:paraId="2CAAC16C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  <w:vAlign w:val="center"/>
          </w:tcPr>
          <w:p w14:paraId="2DCB130B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  <w:vAlign w:val="center"/>
          </w:tcPr>
          <w:p w14:paraId="62A6596C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  <w:vAlign w:val="center"/>
          </w:tcPr>
          <w:p w14:paraId="22C16891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  <w:vAlign w:val="center"/>
          </w:tcPr>
          <w:p w14:paraId="70D53E77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  <w:vAlign w:val="center"/>
          </w:tcPr>
          <w:p w14:paraId="3FCA597C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  <w:vAlign w:val="center"/>
          </w:tcPr>
          <w:p w14:paraId="50D7C66F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  <w:vAlign w:val="center"/>
          </w:tcPr>
          <w:p w14:paraId="00E468BE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661E2B" w:rsidRPr="007B7746" w14:paraId="0D97722F" w14:textId="77777777" w:rsidTr="00246E77">
        <w:trPr>
          <w:jc w:val="center"/>
        </w:trPr>
        <w:tc>
          <w:tcPr>
            <w:tcW w:w="385" w:type="pct"/>
            <w:vAlign w:val="center"/>
          </w:tcPr>
          <w:p w14:paraId="03A90DEF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  <w:vAlign w:val="center"/>
          </w:tcPr>
          <w:p w14:paraId="07883609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  <w:vAlign w:val="center"/>
          </w:tcPr>
          <w:p w14:paraId="0F8DB131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  <w:vAlign w:val="center"/>
          </w:tcPr>
          <w:p w14:paraId="49D367F0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  <w:vAlign w:val="center"/>
          </w:tcPr>
          <w:p w14:paraId="4E47326F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  <w:vAlign w:val="center"/>
          </w:tcPr>
          <w:p w14:paraId="1C66BAC5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  <w:vAlign w:val="center"/>
          </w:tcPr>
          <w:p w14:paraId="2C17E75E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  <w:vAlign w:val="center"/>
          </w:tcPr>
          <w:p w14:paraId="2C13C5C9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661E2B" w:rsidRPr="007B7746" w14:paraId="436148C2" w14:textId="77777777" w:rsidTr="00246E77">
        <w:trPr>
          <w:jc w:val="center"/>
        </w:trPr>
        <w:tc>
          <w:tcPr>
            <w:tcW w:w="385" w:type="pct"/>
            <w:vAlign w:val="center"/>
          </w:tcPr>
          <w:p w14:paraId="06043777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  <w:vAlign w:val="center"/>
          </w:tcPr>
          <w:p w14:paraId="6AD08128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  <w:vAlign w:val="center"/>
          </w:tcPr>
          <w:p w14:paraId="5BF7CCD2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  <w:vAlign w:val="center"/>
          </w:tcPr>
          <w:p w14:paraId="4C7986B4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  <w:vAlign w:val="center"/>
          </w:tcPr>
          <w:p w14:paraId="6D318F3D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  <w:vAlign w:val="center"/>
          </w:tcPr>
          <w:p w14:paraId="21510DEC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  <w:vAlign w:val="center"/>
          </w:tcPr>
          <w:p w14:paraId="3D8FECD4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  <w:vAlign w:val="center"/>
          </w:tcPr>
          <w:p w14:paraId="557D4F8A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661E2B" w:rsidRPr="007B7746" w14:paraId="385059A0" w14:textId="77777777" w:rsidTr="00246E77">
        <w:trPr>
          <w:jc w:val="center"/>
        </w:trPr>
        <w:tc>
          <w:tcPr>
            <w:tcW w:w="385" w:type="pct"/>
            <w:vAlign w:val="center"/>
          </w:tcPr>
          <w:p w14:paraId="06311C56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  <w:vAlign w:val="center"/>
          </w:tcPr>
          <w:p w14:paraId="2518CB43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  <w:vAlign w:val="center"/>
          </w:tcPr>
          <w:p w14:paraId="433A8FC6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  <w:vAlign w:val="center"/>
          </w:tcPr>
          <w:p w14:paraId="38AA6EE1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  <w:vAlign w:val="center"/>
          </w:tcPr>
          <w:p w14:paraId="7D6C804E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  <w:vAlign w:val="center"/>
          </w:tcPr>
          <w:p w14:paraId="468336FB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  <w:vAlign w:val="center"/>
          </w:tcPr>
          <w:p w14:paraId="32E124C2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  <w:vAlign w:val="center"/>
          </w:tcPr>
          <w:p w14:paraId="024BFDB2" w14:textId="77777777" w:rsidR="00661E2B" w:rsidRPr="007B7746" w:rsidRDefault="00661E2B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246E77" w:rsidRPr="007B7746" w14:paraId="4EC64676" w14:textId="77777777" w:rsidTr="00246E77">
        <w:tblPrEx>
          <w:jc w:val="left"/>
        </w:tblPrEx>
        <w:tc>
          <w:tcPr>
            <w:tcW w:w="385" w:type="pct"/>
          </w:tcPr>
          <w:p w14:paraId="368F8BC7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</w:tcPr>
          <w:p w14:paraId="3BF2145B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</w:tcPr>
          <w:p w14:paraId="5103B056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</w:tcPr>
          <w:p w14:paraId="1590C5CF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</w:tcPr>
          <w:p w14:paraId="6E01659F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</w:tcPr>
          <w:p w14:paraId="46A47348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</w:tcPr>
          <w:p w14:paraId="2DE76800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</w:tcPr>
          <w:p w14:paraId="218D8F7C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246E77" w:rsidRPr="007B7746" w14:paraId="6C4AEFB2" w14:textId="77777777" w:rsidTr="00246E77">
        <w:tblPrEx>
          <w:jc w:val="left"/>
        </w:tblPrEx>
        <w:tc>
          <w:tcPr>
            <w:tcW w:w="385" w:type="pct"/>
          </w:tcPr>
          <w:p w14:paraId="278A0279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</w:tcPr>
          <w:p w14:paraId="748D9B1E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</w:tcPr>
          <w:p w14:paraId="7784D2D1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</w:tcPr>
          <w:p w14:paraId="3D98A51F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</w:tcPr>
          <w:p w14:paraId="24036038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</w:tcPr>
          <w:p w14:paraId="308F0289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</w:tcPr>
          <w:p w14:paraId="79611277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</w:tcPr>
          <w:p w14:paraId="1C0E5120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246E77" w:rsidRPr="007B7746" w14:paraId="63779567" w14:textId="77777777" w:rsidTr="00246E77">
        <w:tblPrEx>
          <w:jc w:val="left"/>
        </w:tblPrEx>
        <w:tc>
          <w:tcPr>
            <w:tcW w:w="385" w:type="pct"/>
          </w:tcPr>
          <w:p w14:paraId="11DA6CEA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</w:tcPr>
          <w:p w14:paraId="0390FA32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</w:tcPr>
          <w:p w14:paraId="6BDAF194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</w:tcPr>
          <w:p w14:paraId="4972BB6B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</w:tcPr>
          <w:p w14:paraId="518CCD10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</w:tcPr>
          <w:p w14:paraId="21A3CCCF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</w:tcPr>
          <w:p w14:paraId="23F4ED8E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</w:tcPr>
          <w:p w14:paraId="064A1796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  <w:tr w:rsidR="00246E77" w:rsidRPr="007B7746" w14:paraId="22567027" w14:textId="77777777" w:rsidTr="00246E77">
        <w:tblPrEx>
          <w:jc w:val="left"/>
        </w:tblPrEx>
        <w:tc>
          <w:tcPr>
            <w:tcW w:w="385" w:type="pct"/>
          </w:tcPr>
          <w:p w14:paraId="001317A7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56" w:type="pct"/>
          </w:tcPr>
          <w:p w14:paraId="777F1823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02" w:type="pct"/>
          </w:tcPr>
          <w:p w14:paraId="61CDF8F1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2" w:type="pct"/>
          </w:tcPr>
          <w:p w14:paraId="35D41157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684" w:type="pct"/>
          </w:tcPr>
          <w:p w14:paraId="23A9FDA4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758" w:type="pct"/>
          </w:tcPr>
          <w:p w14:paraId="4B74378C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91" w:type="pct"/>
          </w:tcPr>
          <w:p w14:paraId="4483CDD3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  <w:tc>
          <w:tcPr>
            <w:tcW w:w="570" w:type="pct"/>
          </w:tcPr>
          <w:p w14:paraId="0F7BFAF0" w14:textId="77777777" w:rsidR="00246E77" w:rsidRPr="007B7746" w:rsidRDefault="00246E77" w:rsidP="003B1370">
            <w:pPr>
              <w:rPr>
                <w:rFonts w:ascii="Times New Roman" w:hAnsi="Times New Roman" w:cs="Times New Roman"/>
                <w:lang w:val="hu-HU"/>
              </w:rPr>
            </w:pP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  <w:r w:rsidRPr="007B7746">
              <w:rPr>
                <w:rFonts w:ascii="Times New Roman" w:hAnsi="Times New Roman" w:cs="Times New Roman"/>
                <w:lang w:val="hu-HU"/>
              </w:rPr>
              <w:br/>
            </w:r>
          </w:p>
        </w:tc>
      </w:tr>
    </w:tbl>
    <w:p w14:paraId="7D8B1F4C" w14:textId="47C79F7C" w:rsidR="00661E2B" w:rsidRPr="00246E77" w:rsidRDefault="00246E77" w:rsidP="00661E2B">
      <w:pPr>
        <w:rPr>
          <w:rFonts w:ascii="Times New Roman" w:hAnsi="Times New Roman" w:cs="Times New Roman"/>
          <w:i/>
          <w:iCs/>
          <w:sz w:val="16"/>
          <w:szCs w:val="20"/>
          <w:lang w:val="hu-HU"/>
        </w:rPr>
      </w:pPr>
      <w:r w:rsidRPr="00246E77">
        <w:rPr>
          <w:rFonts w:ascii="Times New Roman" w:hAnsi="Times New Roman" w:cs="Times New Roman"/>
          <w:i/>
          <w:iCs/>
          <w:sz w:val="16"/>
          <w:szCs w:val="20"/>
          <w:lang w:val="hu-HU"/>
        </w:rPr>
        <w:t>A sorok száma szükség esetén bővíthető</w:t>
      </w:r>
    </w:p>
    <w:p w14:paraId="74A4C3B8" w14:textId="77777777" w:rsidR="00661E2B" w:rsidRPr="007B7746" w:rsidRDefault="00661E2B">
      <w:pPr>
        <w:spacing w:before="120"/>
        <w:rPr>
          <w:rFonts w:ascii="Times New Roman" w:hAnsi="Times New Roman" w:cs="Times New Roman"/>
          <w:lang w:val="hu-HU"/>
        </w:rPr>
      </w:pPr>
    </w:p>
    <w:sectPr w:rsidR="00661E2B" w:rsidRPr="007B7746" w:rsidSect="00246E77">
      <w:pgSz w:w="15840" w:h="12240" w:orient="landscape"/>
      <w:pgMar w:top="964" w:right="964" w:bottom="96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36EE7" w14:textId="77777777" w:rsidR="00C72765" w:rsidRDefault="00C72765" w:rsidP="00821771">
      <w:pPr>
        <w:spacing w:after="0" w:line="240" w:lineRule="auto"/>
      </w:pPr>
      <w:r>
        <w:separator/>
      </w:r>
    </w:p>
  </w:endnote>
  <w:endnote w:type="continuationSeparator" w:id="0">
    <w:p w14:paraId="4BAE189F" w14:textId="77777777" w:rsidR="00C72765" w:rsidRDefault="00C72765" w:rsidP="0082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C4BA" w14:textId="77777777" w:rsidR="00685D8D" w:rsidRPr="00C14AD6" w:rsidRDefault="00685D8D" w:rsidP="00685D8D">
    <w:pPr>
      <w:pStyle w:val="llb"/>
    </w:pPr>
    <w:r w:rsidRPr="00C14AD6">
      <w:rPr>
        <w:rFonts w:ascii="Times New Roman" w:hAnsi="Times New Roman" w:cs="Times New Roman"/>
      </w:rPr>
      <w:ptab w:relativeTo="margin" w:alignment="center" w:leader="none"/>
    </w:r>
    <w:r w:rsidRPr="00C14AD6">
      <w:rPr>
        <w:rFonts w:ascii="Times New Roman" w:hAnsi="Times New Roman" w:cs="Times New Roman"/>
      </w:rPr>
      <w:ptab w:relativeTo="margin" w:alignment="right" w:leader="none"/>
    </w:r>
    <w:proofErr w:type="spellStart"/>
    <w:r w:rsidRPr="4962AACA">
      <w:rPr>
        <w:rFonts w:ascii="Times New Roman" w:hAnsi="Times New Roman" w:cs="Times New Roman"/>
      </w:rPr>
      <w:t>Projektazonosító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száma</w:t>
    </w:r>
    <w:proofErr w:type="spellEnd"/>
  </w:p>
  <w:p w14:paraId="29E8F727" w14:textId="77777777" w:rsidR="00685D8D" w:rsidRPr="00C14AD6" w:rsidRDefault="00685D8D" w:rsidP="00685D8D">
    <w:pPr>
      <w:pStyle w:val="llb"/>
      <w:rPr>
        <w:rFonts w:ascii="Times New Roman" w:hAnsi="Times New Roman" w:cs="Times New Roman"/>
      </w:rPr>
    </w:pPr>
    <w:proofErr w:type="spellStart"/>
    <w:r w:rsidRPr="4962AACA">
      <w:rPr>
        <w:rFonts w:ascii="Times New Roman" w:hAnsi="Times New Roman" w:cs="Times New Roman"/>
      </w:rPr>
      <w:t>Logó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helye</w:t>
    </w:r>
    <w:proofErr w:type="spellEnd"/>
  </w:p>
  <w:p w14:paraId="695E5600" w14:textId="62EAB181" w:rsidR="00685D8D" w:rsidRPr="00D8119E" w:rsidRDefault="00685D8D" w:rsidP="00685D8D">
    <w:pPr>
      <w:pStyle w:val="llb"/>
      <w:rPr>
        <w:rFonts w:ascii="Times New Roman" w:hAnsi="Times New Roman" w:cs="Times New Roman"/>
      </w:rPr>
    </w:pPr>
    <w:proofErr w:type="spellStart"/>
    <w:r w:rsidRPr="00C14AD6">
      <w:rPr>
        <w:rFonts w:ascii="Times New Roman" w:hAnsi="Times New Roman" w:cs="Times New Roman"/>
      </w:rPr>
      <w:t>elérhetőség</w:t>
    </w:r>
    <w:proofErr w:type="spellEnd"/>
  </w:p>
  <w:p w14:paraId="4BBE43A2" w14:textId="77777777" w:rsidR="00685D8D" w:rsidRDefault="00685D8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0AD8" w14:textId="77777777" w:rsidR="00C72765" w:rsidRDefault="00C72765" w:rsidP="00821771">
      <w:pPr>
        <w:spacing w:after="0" w:line="240" w:lineRule="auto"/>
      </w:pPr>
      <w:r>
        <w:separator/>
      </w:r>
    </w:p>
  </w:footnote>
  <w:footnote w:type="continuationSeparator" w:id="0">
    <w:p w14:paraId="7E70470F" w14:textId="77777777" w:rsidR="00C72765" w:rsidRDefault="00C72765" w:rsidP="00821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AA78E" w14:textId="3BF30682" w:rsidR="00821771" w:rsidRDefault="00821771">
    <w:pPr>
      <w:pStyle w:val="lfej"/>
    </w:pPr>
    <w:r w:rsidRPr="00D82DB5">
      <w:rPr>
        <w:rFonts w:ascii="Aptos" w:eastAsia="Aptos" w:hAnsi="Aptos" w:cs="Times New Roman"/>
        <w:noProof/>
        <w:kern w:val="2"/>
        <w:sz w:val="22"/>
        <w:lang w:val="hu-HU"/>
        <w14:ligatures w14:val="standardContextual"/>
      </w:rPr>
      <w:drawing>
        <wp:anchor distT="0" distB="0" distL="0" distR="0" simplePos="0" relativeHeight="251659264" behindDoc="1" locked="0" layoutInCell="1" allowOverlap="1" wp14:anchorId="754D6D1C" wp14:editId="2C818F26">
          <wp:simplePos x="0" y="0"/>
          <wp:positionH relativeFrom="page">
            <wp:posOffset>469096</wp:posOffset>
          </wp:positionH>
          <wp:positionV relativeFrom="page">
            <wp:posOffset>-115575</wp:posOffset>
          </wp:positionV>
          <wp:extent cx="3572619" cy="914400"/>
          <wp:effectExtent l="0" t="0" r="8890" b="0"/>
          <wp:wrapNone/>
          <wp:docPr id="1368323138" name="officeArt object" descr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Picture 12" descr="Picture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22334" cy="92712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AD3D6A"/>
    <w:multiLevelType w:val="hybridMultilevel"/>
    <w:tmpl w:val="93BE6E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7023D"/>
    <w:multiLevelType w:val="hybridMultilevel"/>
    <w:tmpl w:val="2F32E320"/>
    <w:lvl w:ilvl="0" w:tplc="E0FA60F6">
      <w:start w:val="5"/>
      <w:numFmt w:val="bullet"/>
      <w:lvlText w:val="•"/>
      <w:lvlJc w:val="left"/>
      <w:pPr>
        <w:ind w:left="643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43420ED5"/>
    <w:multiLevelType w:val="hybridMultilevel"/>
    <w:tmpl w:val="5C0EE33E"/>
    <w:lvl w:ilvl="0" w:tplc="A8F2FA40">
      <w:start w:val="1"/>
      <w:numFmt w:val="bullet"/>
      <w:lvlText w:val="-"/>
      <w:lvlJc w:val="left"/>
      <w:pPr>
        <w:ind w:left="1003" w:hanging="360"/>
      </w:pPr>
      <w:rPr>
        <w:rFonts w:ascii="Verdana" w:hAnsi="Verdana" w:hint="default"/>
      </w:rPr>
    </w:lvl>
    <w:lvl w:ilvl="1" w:tplc="040E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57076E17"/>
    <w:multiLevelType w:val="hybridMultilevel"/>
    <w:tmpl w:val="BB7C11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D0440"/>
    <w:multiLevelType w:val="hybridMultilevel"/>
    <w:tmpl w:val="8F5AFB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5809">
    <w:abstractNumId w:val="0"/>
  </w:num>
  <w:num w:numId="2" w16cid:durableId="1122263146">
    <w:abstractNumId w:val="6"/>
  </w:num>
  <w:num w:numId="3" w16cid:durableId="1172834105">
    <w:abstractNumId w:val="2"/>
  </w:num>
  <w:num w:numId="4" w16cid:durableId="1576625110">
    <w:abstractNumId w:val="5"/>
  </w:num>
  <w:num w:numId="5" w16cid:durableId="1670253166">
    <w:abstractNumId w:val="1"/>
  </w:num>
  <w:num w:numId="6" w16cid:durableId="2091343225">
    <w:abstractNumId w:val="3"/>
  </w:num>
  <w:num w:numId="7" w16cid:durableId="243957596">
    <w:abstractNumId w:val="7"/>
  </w:num>
  <w:num w:numId="8" w16cid:durableId="805970503">
    <w:abstractNumId w:val="4"/>
  </w:num>
  <w:num w:numId="9" w16cid:durableId="930313753">
    <w:abstractNumId w:val="8"/>
  </w:num>
  <w:num w:numId="10" w16cid:durableId="1610505965">
    <w:abstractNumId w:val="13"/>
  </w:num>
  <w:num w:numId="11" w16cid:durableId="936861600">
    <w:abstractNumId w:val="12"/>
  </w:num>
  <w:num w:numId="12" w16cid:durableId="633366566">
    <w:abstractNumId w:val="11"/>
  </w:num>
  <w:num w:numId="13" w16cid:durableId="1885485008">
    <w:abstractNumId w:val="10"/>
  </w:num>
  <w:num w:numId="14" w16cid:durableId="13534159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629D"/>
    <w:rsid w:val="000F7C63"/>
    <w:rsid w:val="0015074B"/>
    <w:rsid w:val="00246E77"/>
    <w:rsid w:val="0029639D"/>
    <w:rsid w:val="00321D97"/>
    <w:rsid w:val="00326F90"/>
    <w:rsid w:val="003A2155"/>
    <w:rsid w:val="00426C02"/>
    <w:rsid w:val="004B66D4"/>
    <w:rsid w:val="004D5A0D"/>
    <w:rsid w:val="004F7A94"/>
    <w:rsid w:val="00596526"/>
    <w:rsid w:val="00661E2B"/>
    <w:rsid w:val="00685D8D"/>
    <w:rsid w:val="006B486D"/>
    <w:rsid w:val="007B7746"/>
    <w:rsid w:val="007D7824"/>
    <w:rsid w:val="00821771"/>
    <w:rsid w:val="00824561"/>
    <w:rsid w:val="008802BD"/>
    <w:rsid w:val="009368BB"/>
    <w:rsid w:val="00AA1D8D"/>
    <w:rsid w:val="00AE1117"/>
    <w:rsid w:val="00B2270D"/>
    <w:rsid w:val="00B47730"/>
    <w:rsid w:val="00B52F03"/>
    <w:rsid w:val="00BA5DC0"/>
    <w:rsid w:val="00C02669"/>
    <w:rsid w:val="00C72765"/>
    <w:rsid w:val="00CB0664"/>
    <w:rsid w:val="00E27451"/>
    <w:rsid w:val="00EF0EE7"/>
    <w:rsid w:val="00F24C36"/>
    <w:rsid w:val="00F8128E"/>
    <w:rsid w:val="00FC693F"/>
    <w:rsid w:val="1DD99084"/>
    <w:rsid w:val="7454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870AC4DA-5951-4BE5-8907-47D102A9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rFonts w:ascii="Arial" w:hAnsi="Arial"/>
      <w:sz w:val="18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9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4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7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3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092ea4-d30e-440c-8fc9-dd1a5432e972">
      <Terms xmlns="http://schemas.microsoft.com/office/infopath/2007/PartnerControls"/>
    </lcf76f155ced4ddcb4097134ff3c332f>
    <TaxCatchAll xmlns="e4321867-6b13-44f7-82f9-3edae8f326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5882AF5272360438C9DEEA09145FEB7" ma:contentTypeVersion="12" ma:contentTypeDescription="Új dokumentum létrehozása." ma:contentTypeScope="" ma:versionID="6dce17ff60c8aed36e796c51431ef60a">
  <xsd:schema xmlns:xsd="http://www.w3.org/2001/XMLSchema" xmlns:xs="http://www.w3.org/2001/XMLSchema" xmlns:p="http://schemas.microsoft.com/office/2006/metadata/properties" xmlns:ns2="e0092ea4-d30e-440c-8fc9-dd1a5432e972" xmlns:ns3="e4321867-6b13-44f7-82f9-3edae8f326f9" targetNamespace="http://schemas.microsoft.com/office/2006/metadata/properties" ma:root="true" ma:fieldsID="de20da460a09fe9df94c468c30de5f1f" ns2:_="" ns3:_="">
    <xsd:import namespace="e0092ea4-d30e-440c-8fc9-dd1a5432e972"/>
    <xsd:import namespace="e4321867-6b13-44f7-82f9-3edae8f326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92ea4-d30e-440c-8fc9-dd1a5432e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bb207afa-96c4-4e93-8795-6e4a4d23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1867-6b13-44f7-82f9-3edae8f326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b65416-2541-415f-92ee-b121b01f9e67}" ma:internalName="TaxCatchAll" ma:showField="CatchAllData" ma:web="e4321867-6b13-44f7-82f9-3edae8f326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B2FB2-3630-4563-A365-B266CE7D2C7F}">
  <ds:schemaRefs>
    <ds:schemaRef ds:uri="http://schemas.microsoft.com/office/2006/metadata/properties"/>
    <ds:schemaRef ds:uri="http://schemas.microsoft.com/office/infopath/2007/PartnerControls"/>
    <ds:schemaRef ds:uri="e0092ea4-d30e-440c-8fc9-dd1a5432e972"/>
    <ds:schemaRef ds:uri="e4321867-6b13-44f7-82f9-3edae8f326f9"/>
  </ds:schemaRefs>
</ds:datastoreItem>
</file>

<file path=customXml/itemProps2.xml><?xml version="1.0" encoding="utf-8"?>
<ds:datastoreItem xmlns:ds="http://schemas.openxmlformats.org/officeDocument/2006/customXml" ds:itemID="{CB4206E3-A263-4536-B681-FF19C6FCD8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719CA-99BA-40F6-8F34-12976A611D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00A65D-9371-4106-AAAA-2F213D069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92ea4-d30e-440c-8fc9-dd1a5432e972"/>
    <ds:schemaRef ds:uri="e4321867-6b13-44f7-82f9-3edae8f32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264</Words>
  <Characters>1827</Characters>
  <Application>Microsoft Office Word</Application>
  <DocSecurity>0</DocSecurity>
  <Lines>15</Lines>
  <Paragraphs>4</Paragraphs>
  <ScaleCrop>false</ScaleCrop>
  <Manager/>
  <Company/>
  <LinksUpToDate>false</LinksUpToDate>
  <CharactersWithSpaces>2087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generated by python-docx</dc:description>
  <dcterms:created xsi:type="dcterms:W3CDTF">2013-12-23T23:15:00Z</dcterms:created>
  <dcterms:modified xsi:type="dcterms:W3CDTF">2026-09-04T08:59:00Z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0x01010005882AF5272360438C9DEEA09145FEB7</vt:lpwstr>
  </property>
  <property fmtid="{D5CDD505-2E9C-101B-9397-08002B2CF9AE}" pid="3" name="MediaServiceImageTags">
    <vt:lpwstr/>
  </property>
</Properties>
</file>